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 Unicode MS" w:hAnsi="Arial Unicode MS"/>
          <w:b/>
          <w:sz w:val="40"/>
        </w:rPr>
        <w:t>身份与主体证明声明</w:t>
      </w:r>
    </w:p>
    <w:p>
      <w:pPr>
        <w:spacing w:after="160"/>
      </w:pPr>
      <w:r>
        <w:t>致 Apple 审核团队：</w:t>
      </w:r>
    </w:p>
    <w:p>
      <w:pPr>
        <w:spacing w:after="160"/>
      </w:pPr>
      <w:r>
        <w:t>本人 Haitao Pan / 海涛 潘，为 Apple Developer 账户的实际使用人及相关应用的个人开发者发布主体。现根据欧盟《数字服务法》（Digital Services Act, DSA）相关合规要求，提交本声明，用于验证本人在 App Store Connect 中提供的开发者主体及联系信息。</w:t>
      </w:r>
    </w:p>
    <w:p>
      <w:r>
        <w:rPr>
          <w:rFonts w:ascii="Arial Unicode MS" w:hAnsi="Arial Unicode MS"/>
          <w:b/>
          <w:sz w:val="26"/>
        </w:rPr>
        <w:t>主体信息</w:t>
      </w:r>
    </w:p>
    <w:p>
      <w:pPr>
        <w:pStyle w:val="ListBullet"/>
      </w:pPr>
      <w:r>
        <w:t>主体类型：个人开发者</w:t>
      </w:r>
    </w:p>
    <w:p>
      <w:pPr>
        <w:pStyle w:val="ListBullet"/>
      </w:pPr>
      <w:r>
        <w:t>姓名：Haitao Pan / 海涛 潘</w:t>
      </w:r>
    </w:p>
    <w:p>
      <w:pPr>
        <w:pStyle w:val="ListBullet"/>
      </w:pPr>
      <w:r>
        <w:t>联系地址：中国上海市嘉定区城北路218号嘉定北自如寓2825室</w:t>
      </w:r>
    </w:p>
    <w:p>
      <w:pPr>
        <w:pStyle w:val="ListBullet"/>
      </w:pPr>
      <w:r>
        <w:t>联系地址（英文）：Room 2825, Jiading Bei Ziru Youyu, No. 218 Chengbei Road, Jiading District, Shanghai, China</w:t>
      </w:r>
    </w:p>
    <w:p>
      <w:pPr>
        <w:pStyle w:val="ListBullet"/>
      </w:pPr>
      <w:r>
        <w:t>联系电话：+86 136 9117 5694</w:t>
      </w:r>
    </w:p>
    <w:p>
      <w:pPr>
        <w:pStyle w:val="ListBullet"/>
      </w:pPr>
      <w:r>
        <w:t>电子邮箱：haitaopanhq@gmail.com</w:t>
      </w:r>
    </w:p>
    <w:p>
      <w:r>
        <w:rPr>
          <w:rFonts w:ascii="Arial Unicode MS" w:hAnsi="Arial Unicode MS"/>
          <w:b/>
          <w:sz w:val="26"/>
        </w:rPr>
        <w:t>声明</w:t>
      </w:r>
    </w:p>
    <w:p>
      <w:pPr>
        <w:spacing w:after="160"/>
      </w:pPr>
      <w:r>
        <w:t>本人确认，上述姓名、地址、电话及邮箱为本人当前用于 Apple Developer 账户、App Store Connect 及 DSA trader 信息验证的真实、准确、有效联系信息。如 Apple 需要进一步核验，本人愿意配合提交身份证明、地址证明或其他合理补充材料。</w:t>
      </w:r>
    </w:p>
    <w:p>
      <w:pPr>
        <w:spacing w:after="160"/>
      </w:pPr>
      <w:r>
        <w:t>签名：Haitao Pan / 海涛 潘</w:t>
      </w:r>
    </w:p>
    <w:p>
      <w:pPr>
        <w:spacing w:after="160"/>
      </w:pPr>
      <w:r>
        <w:t>日期：2026-05-24</w:t>
      </w:r>
    </w:p>
    <w:sectPr w:rsidR="00FC693F" w:rsidRPr="0006063C" w:rsidSect="00034616">
      <w:pgSz w:w="12240" w:h="15840"/>
      <w:pgMar w:top="1152" w:right="1224" w:bottom="1152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 Unicode MS" w:hAnsi="Arial Unicode MS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 Unicode MS" w:hAnsi="Arial Unicode M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 Unicode MS" w:hAnsi="Arial Unicode M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