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rial Unicode MS" w:hAnsi="Arial Unicode MS"/>
          <w:b/>
          <w:sz w:val="40"/>
        </w:rPr>
        <w:t>Identity and Developer Status Statement</w:t>
      </w:r>
    </w:p>
    <w:p>
      <w:pPr>
        <w:spacing w:after="160"/>
      </w:pPr>
      <w:r>
        <w:t>To the Apple Review Team:</w:t>
      </w:r>
    </w:p>
    <w:p>
      <w:pPr>
        <w:spacing w:after="160"/>
      </w:pPr>
      <w:r>
        <w:t>I, Haitao Pan / 海涛 潘, am the individual developer and actual account holder responsible for the relevant Apple Developer account and the related apps distributed through App Store Connect. This statement is submitted to support Apple’s verification requirements under the European Union Digital Services Act (DSA).</w:t>
      </w:r>
    </w:p>
    <w:p>
      <w:r>
        <w:rPr>
          <w:rFonts w:ascii="Arial Unicode MS" w:hAnsi="Arial Unicode MS"/>
          <w:b/>
          <w:sz w:val="26"/>
        </w:rPr>
        <w:t>Developer Information</w:t>
      </w:r>
    </w:p>
    <w:p>
      <w:pPr>
        <w:pStyle w:val="ListBullet"/>
      </w:pPr>
      <w:r>
        <w:t>Entity type: Individual developer</w:t>
      </w:r>
    </w:p>
    <w:p>
      <w:pPr>
        <w:pStyle w:val="ListBullet"/>
      </w:pPr>
      <w:r>
        <w:t>Legal / account holder name: Haitao Pan / 海涛 潘</w:t>
      </w:r>
    </w:p>
    <w:p>
      <w:pPr>
        <w:pStyle w:val="ListBullet"/>
      </w:pPr>
      <w:r>
        <w:t>Contact address: Room 2825, Jiading Bei Ziru Youyu, No. 218 Chengbei Road, Jiading District, Shanghai, China</w:t>
      </w:r>
    </w:p>
    <w:p>
      <w:pPr>
        <w:pStyle w:val="ListBullet"/>
      </w:pPr>
      <w:r>
        <w:t>Contact phone number: +86 136 9117 5694</w:t>
      </w:r>
    </w:p>
    <w:p>
      <w:pPr>
        <w:pStyle w:val="ListBullet"/>
      </w:pPr>
      <w:r>
        <w:t>Email address: haitaopanhq@gmail.com</w:t>
      </w:r>
    </w:p>
    <w:p>
      <w:r>
        <w:rPr>
          <w:rFonts w:ascii="Arial Unicode MS" w:hAnsi="Arial Unicode MS"/>
          <w:b/>
          <w:sz w:val="26"/>
        </w:rPr>
        <w:t>Declaration</w:t>
      </w:r>
    </w:p>
    <w:p>
      <w:pPr>
        <w:spacing w:after="160"/>
      </w:pPr>
      <w:r>
        <w:t>I confirm that the name, address, phone number, and email address listed above are my true, accurate, and current contact information for the Apple Developer account, App Store Connect, and DSA trader information verification. If Apple requires additional verification, I am willing to provide supporting identity documents, proof of address, or other reasonable supplementary materials.</w:t>
      </w:r>
    </w:p>
    <w:p>
      <w:pPr>
        <w:spacing w:after="160"/>
      </w:pPr>
      <w:r>
        <w:t>Signature: Haitao Pan / 海涛 潘</w:t>
      </w:r>
    </w:p>
    <w:p>
      <w:pPr>
        <w:spacing w:after="160"/>
      </w:pPr>
      <w:r>
        <w:t>Date: 2026-05-24</w:t>
      </w:r>
    </w:p>
    <w:sectPr w:rsidR="00FC693F" w:rsidRPr="0006063C" w:rsidSect="00034616">
      <w:pgSz w:w="12240" w:h="15840"/>
      <w:pgMar w:top="1152" w:right="1224" w:bottom="1152"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Unicode MS" w:hAnsi="Arial Unicode MS"/>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Unicode MS" w:hAnsi="Arial Unicode MS"/>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Unicode MS" w:hAnsi="Arial Unicode MS"/>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